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78AAC173"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92687B">
            <w:rPr>
              <w:highlight w:val="lightGray"/>
            </w:rPr>
            <w:t>3</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4DA8D5F6"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E337BF">
            <w:rPr>
              <w:b/>
              <w:bCs/>
              <w:sz w:val="22"/>
              <w:szCs w:val="22"/>
              <w:highlight w:val="lightGray"/>
            </w:rPr>
            <w:t>1</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12AB66CE" w14:textId="4BFE7324" w:rsidR="007B6342" w:rsidRDefault="007B6342" w:rsidP="007D4137">
      <w:pPr>
        <w:jc w:val="both"/>
        <w:rPr>
          <w:b/>
          <w:bCs/>
        </w:rPr>
      </w:pPr>
      <w:r>
        <w:rPr>
          <w:b/>
          <w:bCs/>
        </w:rPr>
        <w:t>Gevraagde kerncompetenties</w:t>
      </w:r>
    </w:p>
    <w:p w14:paraId="1647C42B"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49B9E89B" w14:textId="77777777" w:rsidR="00523515" w:rsidRPr="00523515" w:rsidRDefault="00523515" w:rsidP="00523515">
      <w:pPr>
        <w:pStyle w:val="Lijstalinea"/>
        <w:numPr>
          <w:ilvl w:val="0"/>
          <w:numId w:val="23"/>
        </w:numPr>
      </w:pPr>
      <w:r w:rsidRPr="00523515">
        <w:t>Ten minste één opdracht op het gebied van de implementatie van integrale Arbodienstverlening bestaande uit minimaal de dienstverleningen Bedrijfsarts, Taakgedelegeerde, Bedrijfsmaatschappelijk werker en externe vertrouwenspersoon voor een overheidsinstantie met minimaal 700 medewerkers, verdeeld over minimaal 2 vestigingen.</w:t>
      </w:r>
    </w:p>
    <w:p w14:paraId="0FAA6094" w14:textId="6039DA6F" w:rsidR="003D380A" w:rsidRPr="003D380A" w:rsidRDefault="009A4299" w:rsidP="007D4137">
      <w:pPr>
        <w:jc w:val="both"/>
      </w:pPr>
      <w:r>
        <w:t xml:space="preserve">Én </w:t>
      </w:r>
    </w:p>
    <w:p w14:paraId="1FB0B3E5"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58F2145C" w14:textId="6EEF082A" w:rsidR="003D380A" w:rsidRDefault="003D380A" w:rsidP="00523515">
      <w:pPr>
        <w:pStyle w:val="Lijstalinea"/>
        <w:numPr>
          <w:ilvl w:val="0"/>
          <w:numId w:val="23"/>
        </w:numPr>
        <w:spacing w:line="276" w:lineRule="auto"/>
        <w:contextualSpacing w:val="0"/>
      </w:pPr>
      <w:r w:rsidRPr="00003D6F">
        <w:t xml:space="preserve">Ten minste één opdracht op het gebied van </w:t>
      </w:r>
      <w:r>
        <w:t xml:space="preserve">integrale Arbodienstverlening uitgevoerd voor een overheidsinstantie met </w:t>
      </w:r>
      <w:r w:rsidRPr="009A4299">
        <w:rPr>
          <w:u w:val="single"/>
        </w:rPr>
        <w:t xml:space="preserve">minimaal </w:t>
      </w:r>
      <w:r w:rsidR="00523515">
        <w:rPr>
          <w:u w:val="single"/>
        </w:rPr>
        <w:t>7</w:t>
      </w:r>
      <w:r w:rsidRPr="009A4299">
        <w:rPr>
          <w:u w:val="single"/>
        </w:rPr>
        <w:t>00 medewerkers</w:t>
      </w:r>
      <w:r>
        <w:t>.</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FCAB5C1" w14:textId="7C8BB01F" w:rsidR="00F9531C" w:rsidRPr="009A4299" w:rsidRDefault="00F9531C" w:rsidP="007B6342">
      <w:pPr>
        <w:pStyle w:val="Lijstalinea"/>
        <w:numPr>
          <w:ilvl w:val="0"/>
          <w:numId w:val="18"/>
        </w:numPr>
        <w:jc w:val="both"/>
      </w:pPr>
      <w:r>
        <w:t xml:space="preserve">Inschrijver kan met één </w:t>
      </w:r>
      <w:r w:rsidRPr="009A4299">
        <w:t xml:space="preserve">referentie </w:t>
      </w:r>
      <w:sdt>
        <w:sdtPr>
          <w:id w:val="1794096366"/>
          <w:placeholder>
            <w:docPart w:val="DefaultPlaceholder_-1854013440"/>
          </w:placeholder>
          <w:text/>
        </w:sdtPr>
        <w:sdtEndPr/>
        <w:sdtContent>
          <w:r w:rsidR="009A4299" w:rsidRPr="009A4299">
            <w:t>beide</w:t>
          </w:r>
        </w:sdtContent>
      </w:sdt>
      <w:r w:rsidR="00071E77" w:rsidRPr="009A4299">
        <w:t xml:space="preserve"> kerncompetenties aantonen, dan wel met één referentie voor iedere kerncompetitie</w:t>
      </w:r>
      <w:r w:rsidR="00D61F2A" w:rsidRPr="009A4299">
        <w:t xml:space="preserve"> (dus in totaal maximaal </w:t>
      </w:r>
      <w:sdt>
        <w:sdtPr>
          <w:id w:val="1621949109"/>
          <w:placeholder>
            <w:docPart w:val="DefaultPlaceholder_-1854013440"/>
          </w:placeholder>
          <w:text/>
        </w:sdtPr>
        <w:sdtEndPr/>
        <w:sdtContent>
          <w:r w:rsidR="009A4299" w:rsidRPr="009A4299">
            <w:t>2</w:t>
          </w:r>
        </w:sdtContent>
      </w:sdt>
      <w:r w:rsidR="00D61F2A" w:rsidRPr="009A4299">
        <w:t xml:space="preserve"> referenties);</w:t>
      </w:r>
    </w:p>
    <w:p w14:paraId="43AA357C" w14:textId="060B0F36" w:rsidR="00D61F2A" w:rsidRDefault="00D61F2A" w:rsidP="007B6342">
      <w:pPr>
        <w:pStyle w:val="Lijstalinea"/>
        <w:numPr>
          <w:ilvl w:val="0"/>
          <w:numId w:val="18"/>
        </w:numPr>
        <w:jc w:val="both"/>
      </w:pPr>
      <w:r w:rsidRPr="009A4299">
        <w:t xml:space="preserve">Inschrijver </w:t>
      </w:r>
      <w:r w:rsidR="00E240C1" w:rsidRPr="009A4299">
        <w:t xml:space="preserve">moet </w:t>
      </w:r>
      <w:r w:rsidRPr="009A4299">
        <w:t xml:space="preserve">kunnen </w:t>
      </w:r>
      <w:r w:rsidR="00E240C1" w:rsidRPr="009A4299">
        <w:t>aan</w:t>
      </w:r>
      <w:r w:rsidRPr="009A4299">
        <w:t xml:space="preserve">tonen </w:t>
      </w:r>
      <w:r w:rsidR="009234AF" w:rsidRPr="009A4299">
        <w:t>dat deze referentieopdracht</w:t>
      </w:r>
      <w:r w:rsidR="009234AF">
        <w:t xml:space="preserve"> is/wordt uitgevoerd in de afgelopen drie jaren (te rekenen vanaf sluitingsdatum voor indiening </w:t>
      </w:r>
      <w:r w:rsidR="00304BE3">
        <w:t xml:space="preserve">van de </w:t>
      </w:r>
      <w:r w:rsidR="009234AF">
        <w:t>Inschrijving);</w:t>
      </w:r>
    </w:p>
    <w:p w14:paraId="02C9F1B4" w14:textId="0B8515FC" w:rsidR="009A4299" w:rsidRDefault="002E5E14" w:rsidP="00523515">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30352B46"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r w:rsidR="003D5597" w14:paraId="3FC3A800" w14:textId="77777777" w:rsidTr="00C348AC">
        <w:tc>
          <w:tcPr>
            <w:tcW w:w="5240" w:type="dxa"/>
            <w:shd w:val="clear" w:color="auto" w:fill="C9E8FB"/>
          </w:tcPr>
          <w:p w14:paraId="4AFC23F8" w14:textId="77777777" w:rsidR="003D5597" w:rsidRDefault="003D5597" w:rsidP="00C348AC">
            <w:r>
              <w:t>Handtekening</w:t>
            </w:r>
          </w:p>
          <w:p w14:paraId="45FCAE45" w14:textId="77777777" w:rsidR="003D5597" w:rsidRDefault="003D5597" w:rsidP="00C348AC"/>
          <w:p w14:paraId="70EB9EB8" w14:textId="77777777" w:rsidR="003D5597" w:rsidRDefault="003D5597" w:rsidP="00C348AC"/>
          <w:p w14:paraId="7B8B46F7" w14:textId="77777777" w:rsidR="009A4299" w:rsidRDefault="009A4299" w:rsidP="00C348AC"/>
          <w:p w14:paraId="09B66A5B" w14:textId="77777777" w:rsidR="009A4299" w:rsidRDefault="009A4299"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14A275B6" w14:textId="77777777" w:rsidR="003D380A" w:rsidRDefault="00C717CE" w:rsidP="00021730">
            <w:pPr>
              <w:rPr>
                <w:b/>
                <w:bCs/>
                <w:color w:val="FFFFFF" w:themeColor="background1"/>
              </w:rPr>
            </w:pPr>
            <w:r w:rsidRPr="00B642A5">
              <w:rPr>
                <w:b/>
                <w:bCs/>
                <w:color w:val="FFFFFF" w:themeColor="background1"/>
              </w:rPr>
              <w:lastRenderedPageBreak/>
              <w:t>Kerncompetentie 1</w:t>
            </w:r>
            <w:r>
              <w:rPr>
                <w:b/>
                <w:bCs/>
                <w:color w:val="FFFFFF" w:themeColor="background1"/>
              </w:rPr>
              <w:t xml:space="preserve">: </w:t>
            </w:r>
          </w:p>
          <w:p w14:paraId="53CE8E8C" w14:textId="6E82F374" w:rsidR="00C717CE" w:rsidRPr="00C717CE" w:rsidRDefault="003D380A" w:rsidP="00021730">
            <w:pPr>
              <w:rPr>
                <w:b/>
                <w:bCs/>
                <w:color w:val="FFFFFF" w:themeColor="background1"/>
                <w:highlight w:val="lightGray"/>
              </w:rPr>
            </w:pPr>
            <w:r w:rsidRPr="003D380A">
              <w:rPr>
                <w:b/>
                <w:bCs/>
                <w:color w:val="FFFFFF" w:themeColor="background1"/>
              </w:rPr>
              <w:t>a)</w:t>
            </w:r>
            <w:r>
              <w:rPr>
                <w:b/>
                <w:bCs/>
                <w:color w:val="FFFFFF" w:themeColor="background1"/>
              </w:rPr>
              <w:t xml:space="preserve"> </w:t>
            </w:r>
            <w:r w:rsidRPr="003D380A">
              <w:rPr>
                <w:b/>
                <w:bCs/>
                <w:color w:val="FFFFFF" w:themeColor="background1"/>
              </w:rPr>
              <w:t xml:space="preserve">Ten minste één opdracht op het gebied van implementatie van integrale Arbodienstverlening voor een overheidsinstantie met minimaal </w:t>
            </w:r>
            <w:r w:rsidR="00EF607D">
              <w:rPr>
                <w:b/>
                <w:bCs/>
                <w:color w:val="FFFFFF" w:themeColor="background1"/>
              </w:rPr>
              <w:t>700</w:t>
            </w:r>
            <w:r w:rsidRPr="003D380A">
              <w:rPr>
                <w:b/>
                <w:bCs/>
                <w:color w:val="FFFFFF" w:themeColor="background1"/>
              </w:rPr>
              <w:t xml:space="preserve"> medewerkers, verdeeld over minimaal 2 vestigingen.</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BC05E2"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BC05E2"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4ABE0799" w:rsidR="003D380A" w:rsidRDefault="003D380A" w:rsidP="0072264B">
      <w:pPr>
        <w:jc w:val="both"/>
      </w:pPr>
    </w:p>
    <w:p w14:paraId="77365EC8" w14:textId="77777777" w:rsidR="003D380A" w:rsidRDefault="003D380A">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380A" w14:paraId="49DD1E67" w14:textId="77777777" w:rsidTr="00DB0D78">
        <w:tc>
          <w:tcPr>
            <w:tcW w:w="9628" w:type="dxa"/>
            <w:gridSpan w:val="2"/>
            <w:shd w:val="clear" w:color="auto" w:fill="0076A8"/>
          </w:tcPr>
          <w:p w14:paraId="0FF93512" w14:textId="264B2684" w:rsidR="003D380A" w:rsidRDefault="003D380A" w:rsidP="00DB0D78">
            <w:pPr>
              <w:rPr>
                <w:b/>
                <w:bCs/>
                <w:color w:val="FFFFFF" w:themeColor="background1"/>
              </w:rPr>
            </w:pPr>
            <w:r w:rsidRPr="00B642A5">
              <w:rPr>
                <w:b/>
                <w:bCs/>
                <w:color w:val="FFFFFF" w:themeColor="background1"/>
              </w:rPr>
              <w:lastRenderedPageBreak/>
              <w:t xml:space="preserve">Kerncompetentie </w:t>
            </w:r>
            <w:r>
              <w:rPr>
                <w:b/>
                <w:bCs/>
                <w:color w:val="FFFFFF" w:themeColor="background1"/>
              </w:rPr>
              <w:t xml:space="preserve">2: </w:t>
            </w:r>
          </w:p>
          <w:p w14:paraId="6675A238" w14:textId="7DE7A6B2" w:rsidR="003D380A" w:rsidRPr="00C717CE" w:rsidRDefault="00EF607D" w:rsidP="00DB0D78">
            <w:pPr>
              <w:rPr>
                <w:b/>
                <w:bCs/>
                <w:color w:val="FFFFFF" w:themeColor="background1"/>
                <w:highlight w:val="lightGray"/>
              </w:rPr>
            </w:pPr>
            <w:r w:rsidRPr="00EF607D">
              <w:rPr>
                <w:b/>
                <w:bCs/>
                <w:color w:val="FFFFFF" w:themeColor="background1"/>
              </w:rPr>
              <w:t>b)</w:t>
            </w:r>
            <w:r>
              <w:rPr>
                <w:b/>
                <w:bCs/>
                <w:color w:val="FFFFFF" w:themeColor="background1"/>
              </w:rPr>
              <w:t xml:space="preserve"> </w:t>
            </w:r>
            <w:r w:rsidRPr="00EF607D">
              <w:rPr>
                <w:b/>
                <w:bCs/>
                <w:color w:val="FFFFFF" w:themeColor="background1"/>
              </w:rPr>
              <w:t>Ten minste één opdracht op het gebied van integrale Arbodienstverlening uitgevoerd voor een overheidsinstantie met minimaal 700 medewerkers.</w:t>
            </w:r>
          </w:p>
        </w:tc>
      </w:tr>
      <w:tr w:rsidR="003D380A" w14:paraId="462C91B3" w14:textId="77777777" w:rsidTr="00DB0D78">
        <w:tc>
          <w:tcPr>
            <w:tcW w:w="9628" w:type="dxa"/>
            <w:gridSpan w:val="2"/>
            <w:shd w:val="clear" w:color="auto" w:fill="0076A8"/>
          </w:tcPr>
          <w:p w14:paraId="42E42A03" w14:textId="77777777" w:rsidR="003D380A" w:rsidRPr="00B642A5" w:rsidRDefault="003D380A" w:rsidP="00DB0D78">
            <w:pPr>
              <w:rPr>
                <w:b/>
                <w:bCs/>
                <w:color w:val="FFFFFF" w:themeColor="background1"/>
              </w:rPr>
            </w:pPr>
            <w:r w:rsidRPr="00B642A5">
              <w:rPr>
                <w:b/>
                <w:bCs/>
                <w:color w:val="FFFFFF" w:themeColor="background1"/>
              </w:rPr>
              <w:t>Gegevens referent</w:t>
            </w:r>
          </w:p>
        </w:tc>
      </w:tr>
      <w:tr w:rsidR="003D380A" w14:paraId="74E78DBF" w14:textId="77777777" w:rsidTr="00DB0D78">
        <w:tc>
          <w:tcPr>
            <w:tcW w:w="5240" w:type="dxa"/>
            <w:shd w:val="clear" w:color="auto" w:fill="C9E8FB"/>
          </w:tcPr>
          <w:p w14:paraId="36DE6D59" w14:textId="77777777" w:rsidR="003D380A" w:rsidRDefault="003D380A" w:rsidP="00DB0D78">
            <w:r>
              <w:t>Naam organisatie (referent)</w:t>
            </w:r>
          </w:p>
        </w:tc>
        <w:tc>
          <w:tcPr>
            <w:tcW w:w="4388" w:type="dxa"/>
          </w:tcPr>
          <w:p w14:paraId="0E15C9B3" w14:textId="77777777" w:rsidR="003D380A" w:rsidRDefault="003D380A" w:rsidP="00DB0D78"/>
        </w:tc>
      </w:tr>
      <w:tr w:rsidR="003D380A" w14:paraId="6DF42346" w14:textId="77777777" w:rsidTr="00DB0D78">
        <w:tc>
          <w:tcPr>
            <w:tcW w:w="5240" w:type="dxa"/>
            <w:shd w:val="clear" w:color="auto" w:fill="C9E8FB"/>
          </w:tcPr>
          <w:p w14:paraId="7235E1A7" w14:textId="77777777" w:rsidR="003D380A" w:rsidRDefault="003D380A" w:rsidP="00DB0D78">
            <w:r>
              <w:t>Vestigingsplaats</w:t>
            </w:r>
          </w:p>
        </w:tc>
        <w:tc>
          <w:tcPr>
            <w:tcW w:w="4388" w:type="dxa"/>
          </w:tcPr>
          <w:p w14:paraId="181EBAE2" w14:textId="77777777" w:rsidR="003D380A" w:rsidRDefault="003D380A" w:rsidP="00DB0D78"/>
        </w:tc>
      </w:tr>
      <w:tr w:rsidR="003D380A" w14:paraId="6D8E0C6B" w14:textId="77777777" w:rsidTr="00DB0D78">
        <w:tc>
          <w:tcPr>
            <w:tcW w:w="5240" w:type="dxa"/>
            <w:shd w:val="clear" w:color="auto" w:fill="C9E8FB"/>
          </w:tcPr>
          <w:p w14:paraId="49FA36F4" w14:textId="77777777" w:rsidR="003D380A" w:rsidRDefault="003D380A" w:rsidP="00DB0D78">
            <w:r>
              <w:t>Naam contactpersoon bij referent</w:t>
            </w:r>
          </w:p>
        </w:tc>
        <w:tc>
          <w:tcPr>
            <w:tcW w:w="4388" w:type="dxa"/>
          </w:tcPr>
          <w:p w14:paraId="1F1B18AB" w14:textId="77777777" w:rsidR="003D380A" w:rsidRDefault="003D380A" w:rsidP="00DB0D78"/>
        </w:tc>
      </w:tr>
      <w:tr w:rsidR="003D380A" w14:paraId="52684FC3" w14:textId="77777777" w:rsidTr="00DB0D78">
        <w:tc>
          <w:tcPr>
            <w:tcW w:w="5240" w:type="dxa"/>
            <w:shd w:val="clear" w:color="auto" w:fill="C9E8FB"/>
          </w:tcPr>
          <w:p w14:paraId="7D7F5CD4" w14:textId="77777777" w:rsidR="003D380A" w:rsidRDefault="003D380A" w:rsidP="00DB0D78">
            <w:r>
              <w:t>Telefoonnummer contactpersoon</w:t>
            </w:r>
          </w:p>
        </w:tc>
        <w:tc>
          <w:tcPr>
            <w:tcW w:w="4388" w:type="dxa"/>
          </w:tcPr>
          <w:p w14:paraId="1A1929E1" w14:textId="77777777" w:rsidR="003D380A" w:rsidRDefault="003D380A" w:rsidP="00DB0D78"/>
        </w:tc>
      </w:tr>
      <w:tr w:rsidR="003D380A" w14:paraId="0E6CE376" w14:textId="77777777" w:rsidTr="00DB0D78">
        <w:tc>
          <w:tcPr>
            <w:tcW w:w="5240" w:type="dxa"/>
            <w:shd w:val="clear" w:color="auto" w:fill="C9E8FB"/>
          </w:tcPr>
          <w:p w14:paraId="06C8E06F" w14:textId="77777777" w:rsidR="003D380A" w:rsidRDefault="003D380A" w:rsidP="00DB0D78">
            <w:r>
              <w:t>E-mailadres contactpersoon</w:t>
            </w:r>
          </w:p>
        </w:tc>
        <w:tc>
          <w:tcPr>
            <w:tcW w:w="4388" w:type="dxa"/>
          </w:tcPr>
          <w:p w14:paraId="6356A7B6" w14:textId="77777777" w:rsidR="003D380A" w:rsidRDefault="003D380A" w:rsidP="00DB0D78"/>
        </w:tc>
      </w:tr>
      <w:tr w:rsidR="003D380A" w14:paraId="0CD30A7D" w14:textId="77777777" w:rsidTr="00DB0D78">
        <w:tc>
          <w:tcPr>
            <w:tcW w:w="9628" w:type="dxa"/>
            <w:gridSpan w:val="2"/>
            <w:shd w:val="clear" w:color="auto" w:fill="0076A8"/>
          </w:tcPr>
          <w:p w14:paraId="025EE064" w14:textId="77777777" w:rsidR="003D380A" w:rsidRDefault="003D380A" w:rsidP="00DB0D78">
            <w:r w:rsidRPr="00B642A5">
              <w:rPr>
                <w:b/>
                <w:bCs/>
                <w:color w:val="FFFFFF" w:themeColor="background1"/>
              </w:rPr>
              <w:t>Gegevens referentieopdracht</w:t>
            </w:r>
          </w:p>
        </w:tc>
      </w:tr>
      <w:tr w:rsidR="003D380A" w14:paraId="2C6CFC9F" w14:textId="77777777" w:rsidTr="00DB0D78">
        <w:tc>
          <w:tcPr>
            <w:tcW w:w="5240" w:type="dxa"/>
            <w:shd w:val="clear" w:color="auto" w:fill="C9E8FB"/>
          </w:tcPr>
          <w:p w14:paraId="17460CB2" w14:textId="77777777" w:rsidR="003D380A" w:rsidRDefault="003D380A" w:rsidP="00DB0D78">
            <w:r>
              <w:t>Mijlpalen van referentieopdracht:</w:t>
            </w:r>
          </w:p>
          <w:p w14:paraId="7561C45F" w14:textId="77777777" w:rsidR="003D380A" w:rsidRDefault="003D380A" w:rsidP="00DB0D78">
            <w:pPr>
              <w:pStyle w:val="Lijstalinea"/>
              <w:numPr>
                <w:ilvl w:val="0"/>
                <w:numId w:val="19"/>
              </w:numPr>
            </w:pPr>
            <w:r>
              <w:t>Datum Opdrachtverlening c.q. ondertekening overeenkomst;</w:t>
            </w:r>
          </w:p>
          <w:p w14:paraId="42B7588D" w14:textId="77777777" w:rsidR="003D380A" w:rsidRDefault="003D380A" w:rsidP="00DB0D78">
            <w:pPr>
              <w:pStyle w:val="Lijstalinea"/>
              <w:numPr>
                <w:ilvl w:val="0"/>
                <w:numId w:val="19"/>
              </w:numPr>
            </w:pPr>
            <w:r>
              <w:t>Datum start uitvoering werkzaamheden;</w:t>
            </w:r>
          </w:p>
          <w:p w14:paraId="0ECCE7FA" w14:textId="77777777" w:rsidR="003D380A" w:rsidRDefault="003D380A" w:rsidP="00DB0D78">
            <w:pPr>
              <w:pStyle w:val="Lijstalinea"/>
              <w:numPr>
                <w:ilvl w:val="0"/>
                <w:numId w:val="19"/>
              </w:numPr>
            </w:pPr>
            <w:r>
              <w:t>Datum einde opdracht.</w:t>
            </w:r>
          </w:p>
        </w:tc>
        <w:tc>
          <w:tcPr>
            <w:tcW w:w="4388" w:type="dxa"/>
          </w:tcPr>
          <w:p w14:paraId="65EC119F" w14:textId="77777777" w:rsidR="003D380A" w:rsidRDefault="003D380A" w:rsidP="00DB0D78"/>
        </w:tc>
      </w:tr>
      <w:tr w:rsidR="003D380A" w14:paraId="7D5A0CBC" w14:textId="77777777" w:rsidTr="00DB0D78">
        <w:tc>
          <w:tcPr>
            <w:tcW w:w="5240" w:type="dxa"/>
            <w:shd w:val="clear" w:color="auto" w:fill="C9E8FB"/>
          </w:tcPr>
          <w:p w14:paraId="6C241CE7" w14:textId="77777777" w:rsidR="003D380A" w:rsidRDefault="003D380A" w:rsidP="00DB0D78">
            <w:r>
              <w:t>Omschrijving van de referentieopdracht (maximaal 1 A4)</w:t>
            </w:r>
          </w:p>
        </w:tc>
        <w:tc>
          <w:tcPr>
            <w:tcW w:w="4388" w:type="dxa"/>
          </w:tcPr>
          <w:p w14:paraId="4075AC26" w14:textId="77777777" w:rsidR="003D380A" w:rsidRDefault="003D380A" w:rsidP="00DB0D78"/>
        </w:tc>
      </w:tr>
      <w:tr w:rsidR="003D380A" w14:paraId="0E4E0F5C" w14:textId="77777777" w:rsidTr="00DB0D78">
        <w:tc>
          <w:tcPr>
            <w:tcW w:w="5240" w:type="dxa"/>
            <w:shd w:val="clear" w:color="auto" w:fill="C9E8FB"/>
          </w:tcPr>
          <w:p w14:paraId="02A78DD3" w14:textId="77777777" w:rsidR="003D380A" w:rsidRDefault="003D380A" w:rsidP="00DB0D78">
            <w:r>
              <w:t>Referentieopdracht 100% zelfstandig uitgevoerd</w:t>
            </w:r>
          </w:p>
        </w:tc>
        <w:tc>
          <w:tcPr>
            <w:tcW w:w="4388" w:type="dxa"/>
          </w:tcPr>
          <w:p w14:paraId="70F87F23" w14:textId="77777777" w:rsidR="003D380A" w:rsidRDefault="00BC05E2" w:rsidP="00DB0D78">
            <w:sdt>
              <w:sdtPr>
                <w:id w:val="-896197687"/>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Ja</w:t>
            </w:r>
          </w:p>
          <w:p w14:paraId="0832575C" w14:textId="77777777" w:rsidR="003D380A" w:rsidRDefault="00BC05E2" w:rsidP="00DB0D78">
            <w:sdt>
              <w:sdtPr>
                <w:id w:val="997930651"/>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Nee (licht toe wie wat heeft uitgevoerd)</w:t>
            </w:r>
          </w:p>
        </w:tc>
      </w:tr>
      <w:tr w:rsidR="003D380A" w14:paraId="22F5ABFB" w14:textId="77777777" w:rsidTr="00DB0D78">
        <w:tc>
          <w:tcPr>
            <w:tcW w:w="5240" w:type="dxa"/>
            <w:shd w:val="clear" w:color="auto" w:fill="C9E8FB"/>
          </w:tcPr>
          <w:p w14:paraId="63AFF2F8" w14:textId="77777777" w:rsidR="003D380A" w:rsidRDefault="003D380A" w:rsidP="00DB0D78">
            <w:r>
              <w:t>Omzet in euro’s van referentieopdracht</w:t>
            </w:r>
          </w:p>
        </w:tc>
        <w:tc>
          <w:tcPr>
            <w:tcW w:w="4388" w:type="dxa"/>
          </w:tcPr>
          <w:p w14:paraId="7008F6EC" w14:textId="77777777" w:rsidR="003D380A" w:rsidRDefault="003D380A" w:rsidP="00DB0D78"/>
        </w:tc>
      </w:tr>
      <w:tr w:rsidR="003D380A" w14:paraId="44AB7FE1" w14:textId="77777777" w:rsidTr="00DB0D78">
        <w:tc>
          <w:tcPr>
            <w:tcW w:w="5240" w:type="dxa"/>
            <w:shd w:val="clear" w:color="auto" w:fill="C9E8FB"/>
          </w:tcPr>
          <w:p w14:paraId="45D3738E" w14:textId="77777777" w:rsidR="003D380A" w:rsidRDefault="003D380A" w:rsidP="00DB0D78">
            <w:r>
              <w:t>Bijzonderheden</w:t>
            </w:r>
          </w:p>
        </w:tc>
        <w:tc>
          <w:tcPr>
            <w:tcW w:w="4388" w:type="dxa"/>
          </w:tcPr>
          <w:p w14:paraId="5C04F157" w14:textId="77777777" w:rsidR="003D380A" w:rsidRDefault="003D380A" w:rsidP="00DB0D78"/>
        </w:tc>
      </w:tr>
    </w:tbl>
    <w:p w14:paraId="26B4130A" w14:textId="77777777" w:rsidR="003D380A" w:rsidRPr="00B642A5" w:rsidRDefault="003D380A" w:rsidP="0072264B">
      <w:pPr>
        <w:jc w:val="both"/>
      </w:pPr>
    </w:p>
    <w:sectPr w:rsidR="003D380A"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49CC63C5"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DF1D60"/>
    <w:multiLevelType w:val="hybridMultilevel"/>
    <w:tmpl w:val="4CF0F824"/>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264AB"/>
    <w:multiLevelType w:val="hybridMultilevel"/>
    <w:tmpl w:val="BC5C9C8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75C0C69"/>
    <w:multiLevelType w:val="hybridMultilevel"/>
    <w:tmpl w:val="E57680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0" w15:restartNumberingAfterBreak="0">
    <w:nsid w:val="41C61A2C"/>
    <w:multiLevelType w:val="hybridMultilevel"/>
    <w:tmpl w:val="F29873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7"/>
  </w:num>
  <w:num w:numId="5" w16cid:durableId="242645616">
    <w:abstractNumId w:val="9"/>
  </w:num>
  <w:num w:numId="6" w16cid:durableId="1609652800">
    <w:abstractNumId w:val="9"/>
  </w:num>
  <w:num w:numId="7" w16cid:durableId="252252399">
    <w:abstractNumId w:val="9"/>
  </w:num>
  <w:num w:numId="8" w16cid:durableId="373896703">
    <w:abstractNumId w:val="9"/>
  </w:num>
  <w:num w:numId="9" w16cid:durableId="1121269540">
    <w:abstractNumId w:val="8"/>
  </w:num>
  <w:num w:numId="10" w16cid:durableId="1402824695">
    <w:abstractNumId w:val="8"/>
  </w:num>
  <w:num w:numId="11" w16cid:durableId="1010646487">
    <w:abstractNumId w:val="9"/>
  </w:num>
  <w:num w:numId="12" w16cid:durableId="2073774762">
    <w:abstractNumId w:val="9"/>
  </w:num>
  <w:num w:numId="13" w16cid:durableId="1982154370">
    <w:abstractNumId w:val="9"/>
  </w:num>
  <w:num w:numId="14" w16cid:durableId="858352435">
    <w:abstractNumId w:val="12"/>
  </w:num>
  <w:num w:numId="15" w16cid:durableId="2028094012">
    <w:abstractNumId w:val="14"/>
  </w:num>
  <w:num w:numId="16" w16cid:durableId="1566643480">
    <w:abstractNumId w:val="13"/>
  </w:num>
  <w:num w:numId="17" w16cid:durableId="316298915">
    <w:abstractNumId w:val="6"/>
  </w:num>
  <w:num w:numId="18" w16cid:durableId="1270551651">
    <w:abstractNumId w:val="11"/>
  </w:num>
  <w:num w:numId="19" w16cid:durableId="1691487529">
    <w:abstractNumId w:val="5"/>
  </w:num>
  <w:num w:numId="20" w16cid:durableId="788672165">
    <w:abstractNumId w:val="3"/>
  </w:num>
  <w:num w:numId="21" w16cid:durableId="1272322933">
    <w:abstractNumId w:val="4"/>
  </w:num>
  <w:num w:numId="22" w16cid:durableId="1876188437">
    <w:abstractNumId w:val="15"/>
  </w:num>
  <w:num w:numId="23" w16cid:durableId="63190799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D1748"/>
    <w:rsid w:val="002E0806"/>
    <w:rsid w:val="002E1D90"/>
    <w:rsid w:val="002E48FD"/>
    <w:rsid w:val="002E5E14"/>
    <w:rsid w:val="002F4685"/>
    <w:rsid w:val="0030071D"/>
    <w:rsid w:val="003018AB"/>
    <w:rsid w:val="00304BE3"/>
    <w:rsid w:val="00317079"/>
    <w:rsid w:val="00324DC8"/>
    <w:rsid w:val="003369A3"/>
    <w:rsid w:val="00352E6E"/>
    <w:rsid w:val="00370A69"/>
    <w:rsid w:val="00373AFD"/>
    <w:rsid w:val="00373C81"/>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2351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2687B"/>
    <w:rsid w:val="00930C49"/>
    <w:rsid w:val="00931745"/>
    <w:rsid w:val="009325FB"/>
    <w:rsid w:val="00971779"/>
    <w:rsid w:val="009742A8"/>
    <w:rsid w:val="00982DBD"/>
    <w:rsid w:val="009856BF"/>
    <w:rsid w:val="00993528"/>
    <w:rsid w:val="009A0D2B"/>
    <w:rsid w:val="009A4299"/>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31E4"/>
    <w:rsid w:val="00B77818"/>
    <w:rsid w:val="00B80EC3"/>
    <w:rsid w:val="00B8655F"/>
    <w:rsid w:val="00B9730D"/>
    <w:rsid w:val="00BA51C5"/>
    <w:rsid w:val="00BA6D84"/>
    <w:rsid w:val="00BB1CB3"/>
    <w:rsid w:val="00BB71C1"/>
    <w:rsid w:val="00BB7570"/>
    <w:rsid w:val="00BC05E2"/>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E240C1"/>
    <w:rsid w:val="00E337BF"/>
    <w:rsid w:val="00E70C32"/>
    <w:rsid w:val="00E83488"/>
    <w:rsid w:val="00E9456E"/>
    <w:rsid w:val="00EA25EB"/>
    <w:rsid w:val="00EB4477"/>
    <w:rsid w:val="00EC3AD8"/>
    <w:rsid w:val="00ED3122"/>
    <w:rsid w:val="00ED3DEB"/>
    <w:rsid w:val="00ED6943"/>
    <w:rsid w:val="00EF4603"/>
    <w:rsid w:val="00EF607D"/>
    <w:rsid w:val="00F1017E"/>
    <w:rsid w:val="00F10F4C"/>
    <w:rsid w:val="00F23CC1"/>
    <w:rsid w:val="00F349BD"/>
    <w:rsid w:val="00F46E1D"/>
    <w:rsid w:val="00F64E47"/>
    <w:rsid w:val="00F70DCF"/>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RCUS45HN67DU-974321440-348555</_dlc_DocId>
    <_dlc_DocIdUrl xmlns="558c601a-c172-4142-980b-33deeaa1e95d">
      <Url>https://sscons.sharepoint.com/sites/ORG-IC/_layouts/15/DocIdRedir.aspx?ID=RCUS45HN67DU-974321440-348555</Url>
      <Description>RCUS45HN67DU-974321440-348555</Description>
    </_dlc_DocIdUrl>
  </documentManagement>
</p:properties>
</file>

<file path=customXml/itemProps1.xml><?xml version="1.0" encoding="utf-8"?>
<ds:datastoreItem xmlns:ds="http://schemas.openxmlformats.org/officeDocument/2006/customXml" ds:itemID="{B1CF531E-29F7-41F7-9D3C-D495A5222D23}">
  <ds:schemaRefs>
    <ds:schemaRef ds:uri="http://schemas.microsoft.com/sharepoint/events"/>
  </ds:schemaRefs>
</ds:datastoreItem>
</file>

<file path=customXml/itemProps2.xml><?xml version="1.0" encoding="utf-8"?>
<ds:datastoreItem xmlns:ds="http://schemas.openxmlformats.org/officeDocument/2006/customXml" ds:itemID="{82202C5F-BA69-4C64-B0B0-2A0CDA92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4F586629-AE00-475E-A377-6C216057BF35}">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terms/"/>
    <ds:schemaRef ds:uri="558c601a-c172-4142-980b-33deeaa1e95d"/>
    <ds:schemaRef ds:uri="http://schemas.microsoft.com/office/2006/metadata/properties"/>
    <ds:schemaRef ds:uri="128ee3f7-829e-4555-9a1a-4c53ac6fd304"/>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461</Words>
  <Characters>3329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6</cp:revision>
  <cp:lastPrinted>2019-01-04T09:57:00Z</cp:lastPrinted>
  <dcterms:created xsi:type="dcterms:W3CDTF">2025-07-07T06:51:00Z</dcterms:created>
  <dcterms:modified xsi:type="dcterms:W3CDTF">2025-07-17T10:21:00Z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d4a717e2-e4aa-48cf-981c-9362d9d07229</vt:lpwstr>
  </property>
  <property fmtid="{D5CDD505-2E9C-101B-9397-08002B2CF9AE}" pid="4" name="MediaServiceImageTags">
    <vt:lpwstr/>
  </property>
</Properties>
</file>